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69582448" name="d741ceb0-f2d7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081346" name="d741ceb0-f2d7-11f0-a6b8-27d417f027d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Geschoss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Wände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8475655" name="32185ac0-f2d8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456289" name="32185ac0-f2d8-11f0-a6b8-27d417f027d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Wände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2257720" name="a08f1070-f2dd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584993" name="a08f1070-f2dd-11f0-a6b8-27d417f027d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Zimmer/ 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Wände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5049310" name="35ebe940-f2de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144983" name="35ebe940-f2de-11f0-a6b8-27d417f027d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Geschoss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Wände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0874166" name="aa259070-f2e0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555232" name="aa259070-f2e0-11f0-a6b8-27d417f027d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Wände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1508043" name="ec453f90-f2e1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333801" name="ec453f90-f2e1-11f0-a6b8-27d417f027d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OG/DG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1980864" name="964c35c0-f2d8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657443" name="964c35c0-f2d8-11f0-a6b8-27d417f027d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8349285" name="b0f0dc20-f2db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227718" name="b0f0dc20-f2db-11f0-a6b8-27d417f027d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4646570" name="c8450280-f2df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816944" name="c8450280-f2df-11f0-a6b8-27d417f027d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1905961" name="9d72a020-f2db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287100" name="9d72a020-f2db-11f0-a6b8-27d417f027d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8222745" name="2e6057a0-f2df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622167" name="2e6057a0-f2df-11f0-a6b8-27d417f027d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0478618" name="b6dc83f0-f2db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337271" name="b6dc83f0-f2db-11f0-a6b8-27d417f027d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1272438" name="3ca991a0-f2df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182396" name="3ca991a0-f2df-11f0-a6b8-27d417f027d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OG/DG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954563" name="fc6962d0-f2db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476631" name="fc6962d0-f2db-11f0-a6b8-27d417f027d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Ursprungsboden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3355391" name="96440620-f2dd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822019" name="96440620-f2dd-11f0-a6b8-27d417f027d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LAP/Schnüre/AZ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0167896" name="3357bef0-f2e0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960108" name="3357bef0-f2e0-11f0-a6b8-27d417f027d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4854391" name="1d56da40-f2e1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142934" name="1d56da40-f2e1-11f0-a6b8-27d417f027d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Fassadenschindel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757243" name="f7824b00-f2e1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750353" name="f7824b00-f2e1-11f0-a6b8-27d417f027d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Dorfstrasse 9 Dorfstrasse 9, 8307 Illnau-Effretikon</w:t>
          </w:r>
        </w:p>
        <w:p>
          <w:pPr>
            <w:spacing w:before="0" w:after="0"/>
          </w:pPr>
          <w:r>
            <w:t>665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